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Sports Readiness – Conditioning, Fitness, and Skills Development</w:t>
      </w:r>
    </w:p>
    <w:p>
      <w:pPr>
        <w:pStyle w:val="Heading2"/>
      </w:pPr>
      <w:r>
        <w:t>Section 1: Conditioning and Fitness</w:t>
      </w:r>
    </w:p>
    <w:p>
      <w:r>
        <w:t>Key Concepts:</w:t>
        <w:br/>
        <w:t>• Conditioning builds strength, speed, and endurance.</w:t>
        <w:br/>
        <w:t>• Fitness helps prevent injuries and improve performance.</w:t>
      </w:r>
    </w:p>
    <w:p>
      <w:r>
        <w:t>Practice Exercise:</w:t>
        <w:br/>
        <w:t>List one conditioning activity you could practice regularly.</w:t>
      </w:r>
    </w:p>
    <w:p>
      <w:pPr>
        <w:pStyle w:val="Heading2"/>
      </w:pPr>
      <w:r>
        <w:t>Section 2: Skill Development</w:t>
      </w:r>
    </w:p>
    <w:p>
      <w:r>
        <w:t>Key Concepts:</w:t>
        <w:br/>
        <w:t>• Skills improve through focused practice.</w:t>
        <w:br/>
        <w:t>• Repetition helps build muscle memory.</w:t>
      </w:r>
    </w:p>
    <w:p>
      <w:r>
        <w:t>Practice Exercise:</w:t>
        <w:br/>
        <w:t>Name one skill you want to improve and how you would practice it.</w:t>
      </w:r>
    </w:p>
    <w:p>
      <w:pPr>
        <w:pStyle w:val="Heading2"/>
      </w:pPr>
      <w:r>
        <w:t>Section 3: Recovery and Rest</w:t>
      </w:r>
    </w:p>
    <w:p>
      <w:r>
        <w:t>Key Concepts:</w:t>
        <w:br/>
        <w:t>• Rest allows muscles to recover and grow.</w:t>
        <w:br/>
        <w:t>• Stretching and hydration support recovery.</w:t>
      </w:r>
    </w:p>
    <w:p>
      <w:r>
        <w:t>Practice Exercise:</w:t>
        <w:br/>
        <w:t>Describe one recovery habit you can use after activity.</w:t>
      </w:r>
    </w:p>
    <w:p>
      <w:pPr>
        <w:pStyle w:val="Heading2"/>
      </w:pPr>
      <w:r>
        <w:t>Section 4: Mental Focus and Confidence</w:t>
      </w:r>
    </w:p>
    <w:p>
      <w:r>
        <w:t>Key Concepts:</w:t>
        <w:br/>
        <w:t>• Mental focus helps athletes stay calm and confident.</w:t>
        <w:br/>
        <w:t>• Positive thinking supports performance.</w:t>
      </w:r>
    </w:p>
    <w:p>
      <w:r>
        <w:t>Practice Exercise:</w:t>
        <w:br/>
        <w:t>Write one positive thought you could use before competition.</w:t>
      </w:r>
    </w:p>
    <w:p>
      <w:pPr>
        <w:pStyle w:val="Heading2"/>
      </w:pPr>
      <w:r>
        <w:t>Cumulative Assessment</w:t>
      </w:r>
    </w:p>
    <w:p>
      <w:r>
        <w:t>• Why is conditioning important for sports performance?</w:t>
      </w:r>
    </w:p>
    <w:p>
      <w:r>
        <w:t>• How does practicing skills regularly improve ability?</w:t>
      </w:r>
    </w:p>
    <w:p>
      <w:r>
        <w:t>• Why is recovery just as important as training?</w:t>
      </w:r>
    </w:p>
    <w:p>
      <w:r>
        <w:t>• How can mental focus affect athletic performance?</w:t>
      </w:r>
    </w:p>
    <w:p>
      <w:r>
        <w:t>• How can planning help you feel more confident in sports?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